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A3369" w14:textId="6524FAB9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A955CC">
        <w:t xml:space="preserve">Bijlage </w:t>
      </w:r>
      <w:r w:rsidR="006D3C7A">
        <w:t>E</w:t>
      </w:r>
      <w:r w:rsidRPr="00A955CC">
        <w:t xml:space="preserve"> –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A955CC">
        <w:t xml:space="preserve">Format Kerncompetenties </w:t>
      </w:r>
    </w:p>
    <w:p w14:paraId="1C932E12" w14:textId="77777777" w:rsidR="00583EA0" w:rsidRDefault="00583EA0" w:rsidP="00583EA0">
      <w:r>
        <w:t>De grijze teksten met toelichting in de gele velden dienen te worden vervangen door invullingen van de gegadigde.</w:t>
      </w:r>
    </w:p>
    <w:p w14:paraId="555B23BB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49D82C9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9CE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1AC0" w14:textId="77777777" w:rsidR="00583EA0" w:rsidRDefault="00583EA0">
            <w:r>
              <w:t>Inschrijver</w:t>
            </w:r>
          </w:p>
        </w:tc>
      </w:tr>
      <w:tr w:rsidR="00583EA0" w14:paraId="54A9991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10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9FF0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2FBE7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897E7E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EF5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5465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03747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2BF835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474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8D9C" w14:textId="77777777" w:rsidR="00583EA0" w:rsidRDefault="00583EA0">
            <w:r>
              <w:t xml:space="preserve">Referentieproject </w:t>
            </w:r>
          </w:p>
        </w:tc>
      </w:tr>
      <w:tr w:rsidR="00583EA0" w14:paraId="768CD48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EF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3CA9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707EFF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5A4BC3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E8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0B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2B87AC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31F060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5C2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383B" w14:textId="77777777" w:rsidR="00583EA0" w:rsidRDefault="00583EA0">
            <w:r>
              <w:t>Referentie heeft betrekking op:</w:t>
            </w:r>
          </w:p>
          <w:p w14:paraId="199C1723" w14:textId="77777777" w:rsidR="00583EA0" w:rsidRDefault="00583EA0">
            <w:r>
              <w:t xml:space="preserve"> </w:t>
            </w:r>
          </w:p>
          <w:p w14:paraId="14305C2E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4D089C" w14:textId="1C869364" w:rsidR="00583EA0" w:rsidRDefault="00583EA0">
            <w:r>
              <w:sym w:font="Wingdings" w:char="F06F"/>
            </w:r>
            <w:r>
              <w:t xml:space="preserve">  Kerncompetentie </w:t>
            </w:r>
            <w:r w:rsidR="00A96372">
              <w:t>1</w:t>
            </w:r>
          </w:p>
          <w:p w14:paraId="0C500F7C" w14:textId="317150CA" w:rsidR="00583EA0" w:rsidRDefault="00583EA0">
            <w:r>
              <w:sym w:font="Wingdings" w:char="F06F"/>
            </w:r>
            <w:r>
              <w:t xml:space="preserve">  Kerncompetentie </w:t>
            </w:r>
            <w:r w:rsidR="00A96372">
              <w:t>2</w:t>
            </w:r>
          </w:p>
          <w:p w14:paraId="766EAE1C" w14:textId="4967B550" w:rsidR="00583EA0" w:rsidRDefault="00583EA0">
            <w:r>
              <w:sym w:font="Wingdings" w:char="F06F"/>
            </w:r>
            <w:r>
              <w:t xml:space="preserve">  Kerncompetentie </w:t>
            </w:r>
            <w:r w:rsidR="00A96372">
              <w:t>3</w:t>
            </w:r>
          </w:p>
          <w:p w14:paraId="17BB6BF6" w14:textId="3216706C" w:rsidR="00A96372" w:rsidRDefault="00A96372" w:rsidP="00A96372">
            <w:r>
              <w:sym w:font="Wingdings" w:char="F06F"/>
            </w:r>
            <w:r>
              <w:t xml:space="preserve">  Kerncompetentie </w:t>
            </w:r>
            <w:r>
              <w:t>4</w:t>
            </w:r>
          </w:p>
          <w:p w14:paraId="235D26D4" w14:textId="3745D654" w:rsidR="00A96372" w:rsidRDefault="00A96372" w:rsidP="00A96372">
            <w:r>
              <w:sym w:font="Wingdings" w:char="F06F"/>
            </w:r>
            <w:r>
              <w:t xml:space="preserve">  Kerncompetentie </w:t>
            </w:r>
            <w:r>
              <w:t>5</w:t>
            </w:r>
          </w:p>
          <w:p w14:paraId="7EF5ACBA" w14:textId="0D38062E" w:rsidR="00583EA0" w:rsidRDefault="00583EA0">
            <w:r>
              <w:sym w:font="Wingdings" w:char="F06F"/>
            </w:r>
            <w:r>
              <w:t xml:space="preserve">  Selectiecriterium A </w:t>
            </w:r>
          </w:p>
        </w:tc>
      </w:tr>
      <w:tr w:rsidR="00583EA0" w14:paraId="3D4987F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41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3FC0" w14:textId="77777777" w:rsidR="00583EA0" w:rsidRDefault="00583EA0">
            <w:r>
              <w:t>Naam en adres opdrachtgever:</w:t>
            </w:r>
          </w:p>
        </w:tc>
      </w:tr>
      <w:tr w:rsidR="00583EA0" w14:paraId="607F3F8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A33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5890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A8E4F2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914EED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901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841D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72D1F4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731BC40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2A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3836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CF157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1A43EC5" w14:textId="77777777" w:rsidR="00583EA0" w:rsidRDefault="00583EA0">
            <w:pPr>
              <w:rPr>
                <w:highlight w:val="lightGray"/>
              </w:rPr>
            </w:pPr>
          </w:p>
          <w:p w14:paraId="7508F13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92C3CC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CE4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76BF" w14:textId="77777777" w:rsidR="00583EA0" w:rsidRDefault="00583EA0">
            <w:r>
              <w:t>Nadere informatie referentieproject</w:t>
            </w:r>
          </w:p>
        </w:tc>
      </w:tr>
      <w:tr w:rsidR="00583EA0" w14:paraId="602C8D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B6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D815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8C6880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35D4BB0" w14:textId="77777777" w:rsidR="00583EA0" w:rsidRDefault="00583EA0">
            <w:pPr>
              <w:rPr>
                <w:highlight w:val="lightGray"/>
              </w:rPr>
            </w:pPr>
          </w:p>
          <w:p w14:paraId="4D2D5BE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719E4A4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C3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716C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A8815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446F2D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883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6F57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05096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599401C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DE1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11F7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D24030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5060909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C8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DBF9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CCB5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43E2192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E0E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026" w14:textId="77777777" w:rsidR="00583EA0" w:rsidRDefault="00583EA0">
            <w:r>
              <w:t>Datum van oplevering</w:t>
            </w:r>
          </w:p>
          <w:p w14:paraId="78BBF0A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D0C81F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6C12F1B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EC9B4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0DDB05" w14:textId="77777777" w:rsidR="00583EA0" w:rsidRDefault="00583EA0">
            <w:r>
              <w:t>Contractvorm:</w:t>
            </w:r>
          </w:p>
          <w:p w14:paraId="29981BB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B6B3D1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1D400FF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CF13C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C378D17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2CA19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45308C7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B18F8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FDB5613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C820D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17C83ECB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8481D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6764D95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8B083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59A2B50D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A66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4B50" w14:textId="5538D94A" w:rsidR="00583EA0" w:rsidRDefault="00583EA0">
            <w:r>
              <w:t xml:space="preserve">Omvang van de werkzaamheden die door de gegadigde en de andere deelnemers in </w:t>
            </w:r>
            <w:r w:rsidR="00EB31C7">
              <w:t>het samenwerkingsverband</w:t>
            </w:r>
            <w:r>
              <w:t xml:space="preserve">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F03FA0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69BC0B2" w14:textId="77777777" w:rsidR="00583EA0" w:rsidRDefault="00583EA0">
            <w:pPr>
              <w:rPr>
                <w:highlight w:val="lightGray"/>
              </w:rPr>
            </w:pPr>
          </w:p>
          <w:p w14:paraId="003C6AE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28DE95AF" w14:textId="77777777" w:rsidR="00583EA0" w:rsidRDefault="00583EA0">
            <w:pPr>
              <w:rPr>
                <w:highlight w:val="lightGray"/>
              </w:rPr>
            </w:pPr>
          </w:p>
          <w:p w14:paraId="7E212C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520889AA" w14:textId="77777777" w:rsidR="00583EA0" w:rsidRDefault="00583EA0" w:rsidP="00583EA0">
      <w:pPr>
        <w:pStyle w:val="colofontitel"/>
      </w:pPr>
    </w:p>
    <w:sectPr w:rsidR="00583EA0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3895817">
    <w:abstractNumId w:val="0"/>
  </w:num>
  <w:num w:numId="2" w16cid:durableId="1224872460">
    <w:abstractNumId w:val="3"/>
  </w:num>
  <w:num w:numId="3" w16cid:durableId="1804275823">
    <w:abstractNumId w:val="7"/>
  </w:num>
  <w:num w:numId="4" w16cid:durableId="258221962">
    <w:abstractNumId w:val="6"/>
  </w:num>
  <w:num w:numId="5" w16cid:durableId="68041231">
    <w:abstractNumId w:val="0"/>
  </w:num>
  <w:num w:numId="6" w16cid:durableId="1731879399">
    <w:abstractNumId w:val="2"/>
  </w:num>
  <w:num w:numId="7" w16cid:durableId="1909999829">
    <w:abstractNumId w:val="5"/>
  </w:num>
  <w:num w:numId="8" w16cid:durableId="1876775374">
    <w:abstractNumId w:val="4"/>
  </w:num>
  <w:num w:numId="9" w16cid:durableId="2003578166">
    <w:abstractNumId w:val="7"/>
  </w:num>
  <w:num w:numId="10" w16cid:durableId="2090225219">
    <w:abstractNumId w:val="6"/>
  </w:num>
  <w:num w:numId="11" w16cid:durableId="2139831354">
    <w:abstractNumId w:val="6"/>
  </w:num>
  <w:num w:numId="12" w16cid:durableId="362637963">
    <w:abstractNumId w:val="6"/>
  </w:num>
  <w:num w:numId="13" w16cid:durableId="1604411533">
    <w:abstractNumId w:val="6"/>
  </w:num>
  <w:num w:numId="14" w16cid:durableId="1377973610">
    <w:abstractNumId w:val="6"/>
  </w:num>
  <w:num w:numId="15" w16cid:durableId="1159812494">
    <w:abstractNumId w:val="6"/>
  </w:num>
  <w:num w:numId="16" w16cid:durableId="653528092">
    <w:abstractNumId w:val="6"/>
  </w:num>
  <w:num w:numId="17" w16cid:durableId="400637282">
    <w:abstractNumId w:val="6"/>
  </w:num>
  <w:num w:numId="18" w16cid:durableId="1729954602">
    <w:abstractNumId w:val="6"/>
  </w:num>
  <w:num w:numId="19" w16cid:durableId="903218442">
    <w:abstractNumId w:val="4"/>
  </w:num>
  <w:num w:numId="20" w16cid:durableId="1370301669">
    <w:abstractNumId w:val="7"/>
  </w:num>
  <w:num w:numId="21" w16cid:durableId="205144440">
    <w:abstractNumId w:val="0"/>
  </w:num>
  <w:num w:numId="22" w16cid:durableId="1660619906">
    <w:abstractNumId w:val="2"/>
  </w:num>
  <w:num w:numId="23" w16cid:durableId="934896095">
    <w:abstractNumId w:val="5"/>
  </w:num>
  <w:num w:numId="24" w16cid:durableId="328674231">
    <w:abstractNumId w:val="0"/>
  </w:num>
  <w:num w:numId="25" w16cid:durableId="648365772">
    <w:abstractNumId w:val="0"/>
  </w:num>
  <w:num w:numId="26" w16cid:durableId="1435439133">
    <w:abstractNumId w:val="0"/>
  </w:num>
  <w:num w:numId="27" w16cid:durableId="5777128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EA0"/>
    <w:rsid w:val="00040D07"/>
    <w:rsid w:val="000B46D8"/>
    <w:rsid w:val="000E6FF1"/>
    <w:rsid w:val="000F1396"/>
    <w:rsid w:val="00176736"/>
    <w:rsid w:val="00177A29"/>
    <w:rsid w:val="002B5524"/>
    <w:rsid w:val="002E2D2F"/>
    <w:rsid w:val="003B3222"/>
    <w:rsid w:val="00424DED"/>
    <w:rsid w:val="00482A4F"/>
    <w:rsid w:val="00527398"/>
    <w:rsid w:val="00583EA0"/>
    <w:rsid w:val="005C7327"/>
    <w:rsid w:val="00632123"/>
    <w:rsid w:val="006D3C7A"/>
    <w:rsid w:val="008104C5"/>
    <w:rsid w:val="008402D9"/>
    <w:rsid w:val="009175F9"/>
    <w:rsid w:val="009761CF"/>
    <w:rsid w:val="009B0D92"/>
    <w:rsid w:val="00A03098"/>
    <w:rsid w:val="00A3732E"/>
    <w:rsid w:val="00A53085"/>
    <w:rsid w:val="00A955CC"/>
    <w:rsid w:val="00A96372"/>
    <w:rsid w:val="00BD0C39"/>
    <w:rsid w:val="00C339D6"/>
    <w:rsid w:val="00D97AB7"/>
    <w:rsid w:val="00EB1492"/>
    <w:rsid w:val="00EB31C7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72C2F"/>
  <w15:docId w15:val="{4C463944-E4E7-4F04-B6EE-5596B0E1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245</Words>
  <Characters>1720</Characters>
  <Application>Microsoft Office Word</Application>
  <DocSecurity>0</DocSecurity>
  <Lines>114</Lines>
  <Paragraphs>63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Rende Jan Hop</cp:lastModifiedBy>
  <cp:revision>10</cp:revision>
  <dcterms:created xsi:type="dcterms:W3CDTF">2025-12-01T09:59:00Z</dcterms:created>
  <dcterms:modified xsi:type="dcterms:W3CDTF">2026-03-10T11:35:00Z</dcterms:modified>
</cp:coreProperties>
</file>